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E234E" w14:textId="28138241" w:rsidR="002762DF" w:rsidRPr="00362124" w:rsidRDefault="004A4B8E" w:rsidP="004A4B8E">
      <w:pPr>
        <w:pStyle w:val="Ttulo1"/>
        <w:jc w:val="center"/>
        <w:rPr>
          <w:rFonts w:ascii="Book Antiqua" w:hAnsi="Book Antiqua"/>
          <w:color w:val="000000" w:themeColor="text1"/>
          <w:sz w:val="24"/>
          <w:szCs w:val="24"/>
        </w:rPr>
      </w:pPr>
      <w:r w:rsidRPr="00362124">
        <w:rPr>
          <w:rFonts w:ascii="Book Antiqua" w:hAnsi="Book Antiqua"/>
          <w:color w:val="000000" w:themeColor="text1"/>
          <w:sz w:val="24"/>
          <w:szCs w:val="24"/>
        </w:rPr>
        <w:t>DECLARACIÓN JURADA DE</w:t>
      </w:r>
      <w:r w:rsidR="00D9259F" w:rsidRPr="00362124">
        <w:rPr>
          <w:rFonts w:ascii="Book Antiqua" w:hAnsi="Book Antiqua"/>
          <w:color w:val="000000" w:themeColor="text1"/>
          <w:sz w:val="24"/>
          <w:szCs w:val="24"/>
        </w:rPr>
        <w:t xml:space="preserve"> OFERTA LIBRE DE </w:t>
      </w:r>
      <w:r w:rsidRPr="00362124">
        <w:rPr>
          <w:rFonts w:ascii="Book Antiqua" w:hAnsi="Book Antiqua"/>
          <w:color w:val="000000" w:themeColor="text1"/>
          <w:sz w:val="24"/>
          <w:szCs w:val="24"/>
        </w:rPr>
        <w:t>COLUSIÓN</w:t>
      </w:r>
    </w:p>
    <w:p w14:paraId="6C6B8DC4" w14:textId="77777777" w:rsidR="004A4B8E" w:rsidRPr="00362124" w:rsidRDefault="004A4B8E" w:rsidP="004A4B8E"/>
    <w:p w14:paraId="21FEA26A" w14:textId="4CB34FDC" w:rsidR="001B496D" w:rsidRPr="00362124" w:rsidRDefault="002762DF" w:rsidP="330FAD8B">
      <w:pPr>
        <w:jc w:val="both"/>
        <w:rPr>
          <w:rFonts w:ascii="Book Antiqua" w:hAnsi="Book Antiqua"/>
        </w:rPr>
      </w:pPr>
      <w:r w:rsidRPr="67602C54">
        <w:rPr>
          <w:rFonts w:ascii="Book Antiqua" w:hAnsi="Book Antiqua"/>
        </w:rPr>
        <w:t xml:space="preserve">Quien suscribe, _____________________________________________________, de nacionalidad _________________, mayor de edad, estado civil _______________, provisto (a) de la cédula de identidad y electoral o pasaporte núm. ___________________, actuando como persona física o 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núm. </w:t>
      </w:r>
      <w:r w:rsidR="00A849C9">
        <w:rPr>
          <w:rFonts w:ascii="Trebuchet MS" w:eastAsia="Trebuchet MS" w:hAnsi="Trebuchet MS" w:cs="Trebuchet MS"/>
          <w:b/>
          <w:bCs/>
        </w:rPr>
        <w:t>_____________</w:t>
      </w:r>
      <w:r w:rsidRPr="67602C54">
        <w:rPr>
          <w:rFonts w:ascii="Book Antiqua" w:hAnsi="Book Antiqua"/>
        </w:rPr>
        <w:t>, relativo a</w:t>
      </w:r>
      <w:r w:rsidR="447B3316" w:rsidRPr="67602C54">
        <w:rPr>
          <w:rFonts w:ascii="Book Antiqua" w:hAnsi="Book Antiqua"/>
        </w:rPr>
        <w:t xml:space="preserve"> </w:t>
      </w:r>
      <w:r w:rsidR="00A849C9">
        <w:rPr>
          <w:b/>
          <w:bCs/>
          <w:lang w:val="es-ES"/>
        </w:rPr>
        <w:t>__________________________________</w:t>
      </w:r>
      <w:r w:rsidRPr="67602C54">
        <w:rPr>
          <w:rFonts w:ascii="Book Antiqua" w:hAnsi="Book Antiqua"/>
        </w:rPr>
        <w:t xml:space="preserve">, </w:t>
      </w:r>
      <w:r w:rsidR="004A4B8E" w:rsidRPr="67602C54">
        <w:rPr>
          <w:rFonts w:ascii="Book Antiqua" w:hAnsi="Book Antiqua"/>
          <w:b/>
          <w:bCs/>
        </w:rPr>
        <w:t>DECLARA BAJO LA FE DEL JURAMENTO</w:t>
      </w:r>
      <w:r w:rsidR="004A4B8E" w:rsidRPr="67602C54">
        <w:rPr>
          <w:rFonts w:ascii="Book Antiqua" w:hAnsi="Book Antiqua"/>
        </w:rPr>
        <w:t>, y con pleno conocimiento de las responsabilidades civiles, administrativas y penales que conlleva una declaración falsa, lo siguiente:</w:t>
      </w:r>
    </w:p>
    <w:p w14:paraId="1336DF9C" w14:textId="7D6F174D" w:rsidR="001B496D" w:rsidRPr="00362124" w:rsidRDefault="004A4B8E" w:rsidP="002762DF">
      <w:pPr>
        <w:jc w:val="both"/>
        <w:rPr>
          <w:rFonts w:ascii="Book Antiqua" w:hAnsi="Book Antiqua"/>
        </w:rPr>
      </w:pPr>
      <w:r w:rsidRPr="00362124">
        <w:rPr>
          <w:rFonts w:ascii="Book Antiqua" w:hAnsi="Book Antiqua"/>
          <w:b/>
          <w:bCs/>
        </w:rPr>
        <w:t>PRIMERO:</w:t>
      </w:r>
      <w:r w:rsidRPr="00362124">
        <w:rPr>
          <w:rFonts w:ascii="Book Antiqua" w:hAnsi="Book Antiqua"/>
        </w:rPr>
        <w:t xml:space="preserve"> Que la Oferta Económica</w:t>
      </w:r>
      <w:r w:rsidR="00A849C9">
        <w:rPr>
          <w:rFonts w:ascii="Book Antiqua" w:hAnsi="Book Antiqua"/>
        </w:rPr>
        <w:t xml:space="preserve"> </w:t>
      </w:r>
      <w:r w:rsidRPr="00362124">
        <w:rPr>
          <w:rFonts w:ascii="Book Antiqua" w:hAnsi="Book Antiqua"/>
        </w:rPr>
        <w:t>presentada en el proceso de contratación indicado ha sido preparada de manera independiente, autónoma y de buena fe, sin haber mediado acuerdo, colusión, concertación de precios, comunicación indebida o práctica alguna con otros oferentes o terceros, destinada a restringir, falsear o distorsionar la libre competencia.</w:t>
      </w:r>
    </w:p>
    <w:p w14:paraId="7029A8EB" w14:textId="0F6C32E2" w:rsidR="001B496D" w:rsidRPr="00362124" w:rsidRDefault="004A4B8E" w:rsidP="002762DF">
      <w:pPr>
        <w:jc w:val="both"/>
        <w:rPr>
          <w:rFonts w:ascii="Book Antiqua" w:hAnsi="Book Antiqua"/>
        </w:rPr>
      </w:pPr>
      <w:r w:rsidRPr="00362124">
        <w:rPr>
          <w:rFonts w:ascii="Book Antiqua" w:hAnsi="Book Antiqua"/>
          <w:b/>
          <w:bCs/>
        </w:rPr>
        <w:t>SEGUNDO:</w:t>
      </w:r>
      <w:r w:rsidRPr="00362124">
        <w:rPr>
          <w:rFonts w:ascii="Book Antiqua" w:hAnsi="Book Antiqua"/>
        </w:rPr>
        <w:t xml:space="preserve"> Que no ha incurrido en prácticas anticompetitivas tales como manipulación de ofertas, simulación, retiro estratégico de ofertas, reparto de mercado o cualquier otra conducta prohibida por la Ley núm. 47-25 de Contrataciones Públicas y su Reglamento de Aplicación, Decreto núm. 52-26.</w:t>
      </w:r>
    </w:p>
    <w:p w14:paraId="1CDD5A60" w14:textId="4207234F" w:rsidR="001B496D" w:rsidRPr="00362124" w:rsidRDefault="004A4B8E" w:rsidP="002762DF">
      <w:pPr>
        <w:jc w:val="both"/>
        <w:rPr>
          <w:rFonts w:ascii="Book Antiqua" w:hAnsi="Book Antiqua"/>
        </w:rPr>
      </w:pPr>
      <w:r w:rsidRPr="00362124">
        <w:rPr>
          <w:rFonts w:ascii="Book Antiqua" w:hAnsi="Book Antiqua"/>
          <w:b/>
          <w:bCs/>
        </w:rPr>
        <w:t>TERCERO:</w:t>
      </w:r>
      <w:r w:rsidRPr="00362124">
        <w:rPr>
          <w:rFonts w:ascii="Book Antiqua" w:hAnsi="Book Antiqua"/>
        </w:rPr>
        <w:t xml:space="preserve"> Que no ha divulgado ni divulgará información relativa a precios, costos, márgenes o condiciones económicas de la oferta presentada, antes ni después de su presentación, salvo requerimiento expreso de autoridad competente.</w:t>
      </w:r>
    </w:p>
    <w:p w14:paraId="4A070304" w14:textId="6DC0CDA8" w:rsidR="001B496D" w:rsidRPr="00362124" w:rsidRDefault="004A4B8E" w:rsidP="002762DF">
      <w:pPr>
        <w:jc w:val="both"/>
        <w:rPr>
          <w:rFonts w:ascii="Book Antiqua" w:hAnsi="Book Antiqua"/>
        </w:rPr>
      </w:pPr>
      <w:r w:rsidRPr="00362124">
        <w:rPr>
          <w:rFonts w:ascii="Book Antiqua" w:hAnsi="Book Antiqua"/>
          <w:b/>
          <w:bCs/>
        </w:rPr>
        <w:t>CUARTO</w:t>
      </w:r>
      <w:r w:rsidRPr="00362124">
        <w:rPr>
          <w:rFonts w:ascii="Book Antiqua" w:hAnsi="Book Antiqua"/>
        </w:rPr>
        <w:t>: Que reconoce que cualquier falsedad u omisión en la presente declaración dará lugar a la descalificación de la oferta, rescisión contractual, inhabilitación para contratar con el Estado y demás sanciones previstas en la normativa vigente.</w:t>
      </w:r>
      <w:r w:rsidR="00D9259F" w:rsidRPr="00362124">
        <w:rPr>
          <w:rFonts w:ascii="Book Antiqua" w:hAnsi="Book Antiqua"/>
        </w:rPr>
        <w:t xml:space="preserve"> </w:t>
      </w:r>
    </w:p>
    <w:p w14:paraId="634639A8" w14:textId="62EB853C" w:rsidR="004A4B8E" w:rsidRPr="00362124" w:rsidRDefault="004A4B8E" w:rsidP="004A4B8E">
      <w:pPr>
        <w:jc w:val="both"/>
        <w:rPr>
          <w:rFonts w:ascii="Book Antiqua" w:hAnsi="Book Antiqua"/>
        </w:rPr>
      </w:pPr>
      <w:r w:rsidRPr="00362124">
        <w:rPr>
          <w:rFonts w:ascii="Book Antiqua" w:hAnsi="Book Antiqua"/>
        </w:rPr>
        <w:t>La presente declaración ha sido realizada en la ciudad ________________________, provincia ________________________, a los ________________________ (________) de ________________________ del año ______________________________________ (__________).</w:t>
      </w:r>
    </w:p>
    <w:p w14:paraId="00632F29" w14:textId="77777777" w:rsidR="004A4B8E" w:rsidRPr="00362124" w:rsidRDefault="004A4B8E" w:rsidP="004A4B8E">
      <w:pPr>
        <w:jc w:val="both"/>
        <w:rPr>
          <w:rFonts w:ascii="Book Antiqua" w:hAnsi="Book Antiqua"/>
        </w:rPr>
      </w:pPr>
    </w:p>
    <w:p w14:paraId="181EBB46" w14:textId="77777777" w:rsidR="004A4B8E" w:rsidRPr="00362124" w:rsidRDefault="004A4B8E" w:rsidP="004A4B8E">
      <w:pPr>
        <w:spacing w:after="0" w:line="240" w:lineRule="auto"/>
        <w:jc w:val="center"/>
        <w:rPr>
          <w:rFonts w:ascii="Book Antiqua" w:hAnsi="Book Antiqua"/>
        </w:rPr>
      </w:pPr>
      <w:r w:rsidRPr="00362124">
        <w:rPr>
          <w:rFonts w:ascii="Book Antiqua" w:hAnsi="Book Antiqua"/>
        </w:rPr>
        <w:t>_________________________________</w:t>
      </w:r>
    </w:p>
    <w:p w14:paraId="508D40AF" w14:textId="014E1331" w:rsidR="001B496D" w:rsidRDefault="004A4B8E" w:rsidP="10683C66">
      <w:pPr>
        <w:spacing w:after="0" w:line="240" w:lineRule="auto"/>
        <w:jc w:val="center"/>
        <w:rPr>
          <w:rFonts w:ascii="Book Antiqua" w:hAnsi="Book Antiqua"/>
        </w:rPr>
      </w:pPr>
      <w:r w:rsidRPr="10683C66">
        <w:rPr>
          <w:rFonts w:ascii="Book Antiqua" w:hAnsi="Book Antiqua"/>
        </w:rPr>
        <w:t>Declarante</w:t>
      </w:r>
    </w:p>
    <w:sectPr w:rsidR="001B496D" w:rsidSect="004A4B8E">
      <w:headerReference w:type="default" r:id="rId11"/>
      <w:pgSz w:w="12240" w:h="15840" w:code="1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384D8" w14:textId="77777777" w:rsidR="00B15343" w:rsidRPr="00362124" w:rsidRDefault="00B15343" w:rsidP="002762DF">
      <w:pPr>
        <w:spacing w:after="0" w:line="240" w:lineRule="auto"/>
      </w:pPr>
      <w:r w:rsidRPr="00362124">
        <w:separator/>
      </w:r>
    </w:p>
  </w:endnote>
  <w:endnote w:type="continuationSeparator" w:id="0">
    <w:p w14:paraId="3AD7865E" w14:textId="77777777" w:rsidR="00B15343" w:rsidRPr="00362124" w:rsidRDefault="00B15343" w:rsidP="002762DF">
      <w:pPr>
        <w:spacing w:after="0" w:line="240" w:lineRule="auto"/>
      </w:pPr>
      <w:r w:rsidRPr="0036212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Liberation Serif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2D31D" w14:textId="77777777" w:rsidR="00B15343" w:rsidRPr="00362124" w:rsidRDefault="00B15343" w:rsidP="002762DF">
      <w:pPr>
        <w:spacing w:after="0" w:line="240" w:lineRule="auto"/>
      </w:pPr>
      <w:r w:rsidRPr="00362124">
        <w:separator/>
      </w:r>
    </w:p>
  </w:footnote>
  <w:footnote w:type="continuationSeparator" w:id="0">
    <w:p w14:paraId="23472080" w14:textId="77777777" w:rsidR="00B15343" w:rsidRPr="00362124" w:rsidRDefault="00B15343" w:rsidP="002762DF">
      <w:pPr>
        <w:spacing w:after="0" w:line="240" w:lineRule="auto"/>
      </w:pPr>
      <w:r w:rsidRPr="0036212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C8D4F" w14:textId="1EB351D1" w:rsidR="002762DF" w:rsidRPr="00362124" w:rsidRDefault="00A849C9" w:rsidP="002762DF">
    <w:pPr>
      <w:pStyle w:val="Encabezado"/>
      <w:jc w:val="center"/>
    </w:pPr>
    <w:r>
      <w:rPr>
        <w:rFonts w:ascii="Palatino Linotype" w:hAnsi="Palatino Linotype" w:cs="Arial"/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60567A0B" wp14:editId="2B1D1F10">
          <wp:simplePos x="0" y="0"/>
          <wp:positionH relativeFrom="column">
            <wp:posOffset>-200025</wp:posOffset>
          </wp:positionH>
          <wp:positionV relativeFrom="paragraph">
            <wp:posOffset>-295275</wp:posOffset>
          </wp:positionV>
          <wp:extent cx="923925" cy="713740"/>
          <wp:effectExtent l="0" t="0" r="9525" b="0"/>
          <wp:wrapNone/>
          <wp:docPr id="937009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6542194" name="Imagen 16265421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3925" cy="713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036AC">
      <w:rPr>
        <w:rFonts w:ascii="Palatino Linotype" w:hAnsi="Palatino Linotype"/>
        <w:noProof/>
        <w:lang w:eastAsia="es-DO"/>
      </w:rPr>
      <w:drawing>
        <wp:anchor distT="0" distB="0" distL="114300" distR="114300" simplePos="0" relativeHeight="251659264" behindDoc="0" locked="0" layoutInCell="1" allowOverlap="1" wp14:anchorId="370005F0" wp14:editId="51BC170F">
          <wp:simplePos x="0" y="0"/>
          <wp:positionH relativeFrom="column">
            <wp:posOffset>2181225</wp:posOffset>
          </wp:positionH>
          <wp:positionV relativeFrom="paragraph">
            <wp:posOffset>295275</wp:posOffset>
          </wp:positionV>
          <wp:extent cx="1871980" cy="353695"/>
          <wp:effectExtent l="0" t="0" r="0" b="8255"/>
          <wp:wrapNone/>
          <wp:docPr id="8" name="Imagen 8" descr="A close-up of a 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A close-up of a sign&#10;&#10;AI-generated content may be incorrect."/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05" t="16759" r="1223" b="8603"/>
                  <a:stretch/>
                </pic:blipFill>
                <pic:spPr>
                  <a:xfrm>
                    <a:off x="0" y="0"/>
                    <a:ext cx="1871980" cy="353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C1E1498"/>
    <w:multiLevelType w:val="hybridMultilevel"/>
    <w:tmpl w:val="85B04B22"/>
    <w:lvl w:ilvl="0" w:tplc="F384B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661352">
    <w:abstractNumId w:val="8"/>
  </w:num>
  <w:num w:numId="2" w16cid:durableId="459302515">
    <w:abstractNumId w:val="6"/>
  </w:num>
  <w:num w:numId="3" w16cid:durableId="1909069856">
    <w:abstractNumId w:val="5"/>
  </w:num>
  <w:num w:numId="4" w16cid:durableId="1814903499">
    <w:abstractNumId w:val="4"/>
  </w:num>
  <w:num w:numId="5" w16cid:durableId="761755070">
    <w:abstractNumId w:val="7"/>
  </w:num>
  <w:num w:numId="6" w16cid:durableId="1878008080">
    <w:abstractNumId w:val="3"/>
  </w:num>
  <w:num w:numId="7" w16cid:durableId="1802917074">
    <w:abstractNumId w:val="2"/>
  </w:num>
  <w:num w:numId="8" w16cid:durableId="584846479">
    <w:abstractNumId w:val="1"/>
  </w:num>
  <w:num w:numId="9" w16cid:durableId="89813696">
    <w:abstractNumId w:val="0"/>
  </w:num>
  <w:num w:numId="10" w16cid:durableId="274599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B496D"/>
    <w:rsid w:val="001B63F6"/>
    <w:rsid w:val="002762DF"/>
    <w:rsid w:val="0029639D"/>
    <w:rsid w:val="00326F90"/>
    <w:rsid w:val="00362124"/>
    <w:rsid w:val="004A4B8E"/>
    <w:rsid w:val="004B4F77"/>
    <w:rsid w:val="005E0340"/>
    <w:rsid w:val="005F22A2"/>
    <w:rsid w:val="0061575E"/>
    <w:rsid w:val="008547F1"/>
    <w:rsid w:val="00A53905"/>
    <w:rsid w:val="00A849C9"/>
    <w:rsid w:val="00AA1D8D"/>
    <w:rsid w:val="00AC264D"/>
    <w:rsid w:val="00B15343"/>
    <w:rsid w:val="00B47730"/>
    <w:rsid w:val="00BC4218"/>
    <w:rsid w:val="00CB0664"/>
    <w:rsid w:val="00CB0D0E"/>
    <w:rsid w:val="00D5175A"/>
    <w:rsid w:val="00D9259F"/>
    <w:rsid w:val="00FC63AD"/>
    <w:rsid w:val="00FC693F"/>
    <w:rsid w:val="10683C66"/>
    <w:rsid w:val="259BB214"/>
    <w:rsid w:val="29ADA6F1"/>
    <w:rsid w:val="330FAD8B"/>
    <w:rsid w:val="33FA8435"/>
    <w:rsid w:val="3F08F877"/>
    <w:rsid w:val="421934F9"/>
    <w:rsid w:val="447B3316"/>
    <w:rsid w:val="5B45C19B"/>
    <w:rsid w:val="5B91DB79"/>
    <w:rsid w:val="6055FB1C"/>
    <w:rsid w:val="6760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0E810194"/>
  <w14:defaultImageDpi w14:val="300"/>
  <w15:docId w15:val="{55429E47-1B62-4329-8BB4-86EF7C860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extbodyuser">
    <w:name w:val="Text body (user)"/>
    <w:basedOn w:val="Normal"/>
    <w:uiPriority w:val="1"/>
    <w:rsid w:val="33FA8435"/>
    <w:pPr>
      <w:spacing w:after="140" w:line="288" w:lineRule="auto"/>
    </w:pPr>
    <w:rPr>
      <w:rFonts w:ascii="Liberation Serif" w:eastAsia="Arial Unicode MS" w:hAnsi="Liberation Serif" w:cs="Mangal"/>
      <w:color w:val="00000A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51f773-6855-442a-9d8f-d7d2a06753d3">
      <Terms xmlns="http://schemas.microsoft.com/office/infopath/2007/PartnerControls"/>
    </lcf76f155ced4ddcb4097134ff3c332f>
    <TaxCatchAll xmlns="623c0869-6168-490b-aa3f-ba68fcfdf1c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E0AF9DBA7A53945945264BD5B81A3B2" ma:contentTypeVersion="11" ma:contentTypeDescription="Crear nuevo documento." ma:contentTypeScope="" ma:versionID="0a60886b3b27e6e62c67ac5e25b943cd">
  <xsd:schema xmlns:xsd="http://www.w3.org/2001/XMLSchema" xmlns:xs="http://www.w3.org/2001/XMLSchema" xmlns:p="http://schemas.microsoft.com/office/2006/metadata/properties" xmlns:ns2="2c51f773-6855-442a-9d8f-d7d2a06753d3" xmlns:ns3="623c0869-6168-490b-aa3f-ba68fcfdf1cd" targetNamespace="http://schemas.microsoft.com/office/2006/metadata/properties" ma:root="true" ma:fieldsID="3e812d1ae10debc67b4633802df1515f" ns2:_="" ns3:_="">
    <xsd:import namespace="2c51f773-6855-442a-9d8f-d7d2a06753d3"/>
    <xsd:import namespace="623c0869-6168-490b-aa3f-ba68fcfdf1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51f773-6855-442a-9d8f-d7d2a06753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364190c0-c46e-4c61-8fd2-a093c57d0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c0869-6168-490b-aa3f-ba68fcfdf1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8a13d82-279b-435e-b9ba-c81e7d908a60}" ma:internalName="TaxCatchAll" ma:showField="CatchAllData" ma:web="623c0869-6168-490b-aa3f-ba68fcfdf1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D20D93-CED0-4D92-8E49-355BC0DD00EC}">
  <ds:schemaRefs>
    <ds:schemaRef ds:uri="http://schemas.microsoft.com/office/2006/metadata/properties"/>
    <ds:schemaRef ds:uri="http://schemas.microsoft.com/office/infopath/2007/PartnerControls"/>
    <ds:schemaRef ds:uri="2c51f773-6855-442a-9d8f-d7d2a06753d3"/>
    <ds:schemaRef ds:uri="623c0869-6168-490b-aa3f-ba68fcfdf1cd"/>
  </ds:schemaRefs>
</ds:datastoreItem>
</file>

<file path=customXml/itemProps2.xml><?xml version="1.0" encoding="utf-8"?>
<ds:datastoreItem xmlns:ds="http://schemas.openxmlformats.org/officeDocument/2006/customXml" ds:itemID="{B92ADBB2-4F49-4DD5-923F-2A4759BB3D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51f773-6855-442a-9d8f-d7d2a06753d3"/>
    <ds:schemaRef ds:uri="623c0869-6168-490b-aa3f-ba68fcfdf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48BC39-C856-47A6-A0C0-C72C6F252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1947</Characters>
  <Application>Microsoft Office Word</Application>
  <DocSecurity>0</DocSecurity>
  <Lines>16</Lines>
  <Paragraphs>4</Paragraphs>
  <ScaleCrop>false</ScaleCrop>
  <Manager/>
  <Company/>
  <LinksUpToDate>false</LinksUpToDate>
  <CharactersWithSpaces>2296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Luis Alberto Garcia Camacho</cp:lastModifiedBy>
  <cp:revision>10</cp:revision>
  <cp:lastPrinted>2026-02-11T16:38:00Z</cp:lastPrinted>
  <dcterms:created xsi:type="dcterms:W3CDTF">2026-03-06T13:47:00Z</dcterms:created>
  <dcterms:modified xsi:type="dcterms:W3CDTF">2026-07-21T16:00:00Z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0x010100DE0AF9DBA7A53945945264BD5B81A3B2</vt:lpwstr>
  </property>
  <property fmtid="{D5CDD505-2E9C-101B-9397-08002B2CF9AE}" pid="3" name="MediaServiceImageTags">
    <vt:lpwstr/>
  </property>
</Properties>
</file>